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EXPRESS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9899923" name="01a01eba-309a-76c3-83e9-7dc3051b0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423499" name="01a01eba-309a-76c3-83e9-7dc3051b0c5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EXPRESS ANALYSE!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EXPRESS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8006757" name="01a01ebc-6833-742e-b609-ee2a42efd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734826" name="01a01ebc-6833-742e-b609-ee2a42efde9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EXPRESS ANALYSE!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Gipsplatten mit Tapete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1200364" name="01a01ed4-9e83-7348-bc25-927b5351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288741" name="01a01ed4-9e83-7348-bc25-927b535172c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54963667" name="01a01ebe-8c24-7231-bd28-acc393559f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654002" name="01a01ebe-8c24-7231-bd28-acc393559f8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7702403" name="01a01ec3-8fa3-78b3-b2d2-b788a6530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644283" name="01a01ec3-8fa3-78b3-b2d2-b788a653082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5387557" name="01a01ec9-561c-7664-8e38-45a8f8a28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449915" name="01a01ec9-561c-7664-8e38-45a8f8a281d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1852291" name="01a01ed2-9652-7fd2-9628-434088f92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200256" name="01a01ed2-9652-7fd2-9628-434088f927e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4166517" name="01a01ed5-5f16-7ef7-bd48-600453faa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926581" name="01a01ed5-5f16-7ef7-bd48-600453faaa8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3522303" name="01a01ec0-0950-7178-9ec4-69341cc17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013875" name="01a01ec0-0950-7178-9ec4-69341cc175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1691764" name="01a01ec7-6666-71cb-900b-957e15983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63395" name="01a01ec7-6666-71cb-900b-957e159833e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9173275" name="01a01ecc-b915-70f9-a1ea-51d6a75f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347605" name="01a01ecc-b915-70f9-a1ea-51d6a75f6ad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9340127" name="01a01ec2-9f0d-74c2-9e76-4fc662680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753476" name="01a01ec2-9f0d-74c2-9e76-4fc662680d5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Holz!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8280906" name="01a01ec5-daac-7284-bf98-60eacc3ee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653381" name="01a01ec5-daac-7284-bf98-60eacc3ee3e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3725712" name="01a01ed1-070d-72c8-8290-941e3519ec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579198" name="01a01ed1-070d-72c8-8290-941e3519ec8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8910129" name="01a01ed6-36eb-7a7d-9556-ef2ab7d46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897977" name="01a01ed6-36eb-7a7d-9556-ef2ab7d46f6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51684401" name="01a01eca-152a-770b-91a3-56e92e392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405095" name="01a01eca-152a-770b-91a3-56e92e392dc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96319147" name="01a01ecb-fcd3-7f0c-959d-ac1d1f7f8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445915" name="01a01ecb-fcd3-7f0c-959d-ac1d1f7f8d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Flachdichtung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8498699" name="01a01ece-df5b-7b0b-b6ee-04032a4d8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813391" name="01a01ece-df5b-7b0b-b6ee-04032a4d85c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8205670" name="01a01ed0-08ec-7448-8b4a-1403d970c0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829630" name="01a01ed0-08ec-7448-8b4a-1403d970c0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7023100" name="01a01ed3-3424-7a35-a66e-0d058163ad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585837" name="01a01ed3-3424-7a35-a66e-0d058163ad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42791978" name="01a01ebd-8c2a-7f72-ab8c-77bd18686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39067" name="01a01ebd-8c2a-7f72-ab8c-77bd18686d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1900423" name="01a01ec8-5135-75a5-b153-5f66b74d4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866756" name="01a01ec8-5135-75a5-b153-5f66b74d46d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3578042" name="01a01ecd-55f9-7e95-a7a4-bd7b650ae2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072748" name="01a01ecd-55f9-7e95-a7a4-bd7b650ae25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8297862" name="01a01ed1-d911-78be-b821-eba964e08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082289" name="01a01ed1-d911-78be-b821-eba964e086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Vadianstrasse 41, St.Gallen 9000</w:t>
          </w:r>
        </w:p>
        <w:p>
          <w:pPr>
            <w:spacing w:before="0" w:after="0"/>
          </w:pPr>
          <w:r>
            <w:t>DN 1158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